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B06CB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903995" w:rsidRDefault="00903995" w:rsidP="00903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  <w:lang w:val="uk-UA"/>
        </w:rPr>
        <w:t>-11-8/7</w:t>
      </w:r>
      <w:r>
        <w:rPr>
          <w:rFonts w:ascii="Times New Roman" w:hAnsi="Times New Roman"/>
          <w:b/>
          <w:sz w:val="27"/>
          <w:szCs w:val="27"/>
          <w:lang w:val="uk-UA"/>
        </w:rPr>
        <w:t>85</w:t>
      </w:r>
      <w:bookmarkStart w:id="0" w:name="_GoBack"/>
      <w:bookmarkEnd w:id="0"/>
    </w:p>
    <w:p w:rsidR="00903995" w:rsidRDefault="00903995" w:rsidP="009039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11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1A4C7A" w:rsidRPr="00B06CB8" w:rsidRDefault="001A4C7A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B06CB8" w:rsidRDefault="001A4C7A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B06CB8" w:rsidRDefault="001A4C7A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B06CB8" w:rsidRDefault="001A4C7A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B06CB8" w:rsidRDefault="001A4C7A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F563A9">
        <w:rPr>
          <w:rFonts w:ascii="Times New Roman" w:hAnsi="Times New Roman"/>
          <w:b/>
          <w:bCs/>
          <w:sz w:val="28"/>
          <w:szCs w:val="28"/>
          <w:lang w:val="uk-UA"/>
        </w:rPr>
        <w:t>Діденко</w:t>
      </w:r>
      <w:proofErr w:type="spellEnd"/>
      <w:r w:rsidR="00F563A9">
        <w:rPr>
          <w:rFonts w:ascii="Times New Roman" w:hAnsi="Times New Roman"/>
          <w:b/>
          <w:bCs/>
          <w:sz w:val="28"/>
          <w:szCs w:val="28"/>
          <w:lang w:val="uk-UA"/>
        </w:rPr>
        <w:t xml:space="preserve"> Г.О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E62362" w:rsidRDefault="001A4C7A" w:rsidP="00E62362">
      <w:pPr>
        <w:tabs>
          <w:tab w:val="left" w:pos="6390"/>
        </w:tabs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A4C7A" w:rsidRPr="00B06CB8" w:rsidRDefault="001A4C7A" w:rsidP="00E62362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6A33A2" w:rsidRPr="006A33A2">
        <w:rPr>
          <w:lang w:val="uk-UA"/>
        </w:rPr>
        <w:t xml:space="preserve"> </w:t>
      </w:r>
      <w:r w:rsidR="00F563A9">
        <w:rPr>
          <w:rFonts w:ascii="Times New Roman" w:hAnsi="Times New Roman"/>
          <w:bCs/>
          <w:sz w:val="28"/>
          <w:szCs w:val="28"/>
          <w:lang w:val="uk-UA"/>
        </w:rPr>
        <w:t>Діденко Ганни Олександрівни</w:t>
      </w:r>
      <w:r w:rsidR="00D65B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B06CB8"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B06CB8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B06CB8">
        <w:rPr>
          <w:rFonts w:ascii="Times New Roman" w:hAnsi="Times New Roman"/>
          <w:sz w:val="28"/>
          <w:szCs w:val="28"/>
          <w:lang w:val="uk-UA"/>
        </w:rPr>
        <w:t xml:space="preserve"> керуючись ст.ст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.12, 40, 118,121 </w:t>
      </w:r>
      <w:r w:rsidR="0087494E" w:rsidRPr="00B06CB8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sz w:val="28"/>
          <w:szCs w:val="28"/>
          <w:lang w:val="uk-UA"/>
        </w:rPr>
        <w:t>ст.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DA238C" w:rsidRPr="00B06CB8">
        <w:rPr>
          <w:sz w:val="28"/>
          <w:szCs w:val="28"/>
          <w:lang w:val="uk-UA"/>
        </w:rPr>
        <w:t xml:space="preserve"> </w:t>
      </w:r>
      <w:r w:rsidR="00DA238C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Default="00B06CB8" w:rsidP="00E62362">
      <w:pPr>
        <w:tabs>
          <w:tab w:val="left" w:pos="5895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06CB8" w:rsidRPr="00E62362" w:rsidRDefault="00B06CB8" w:rsidP="00E62362">
      <w:pPr>
        <w:tabs>
          <w:tab w:val="left" w:pos="5895"/>
        </w:tabs>
        <w:spacing w:after="0" w:line="240" w:lineRule="auto"/>
        <w:jc w:val="center"/>
        <w:rPr>
          <w:rFonts w:ascii="Times New Roman" w:hAnsi="Times New Roman"/>
          <w:bCs/>
          <w:sz w:val="16"/>
          <w:szCs w:val="16"/>
          <w:lang w:val="uk-UA"/>
        </w:rPr>
      </w:pPr>
    </w:p>
    <w:p w:rsidR="00EB7A0F" w:rsidRDefault="00B06CB8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B06CB8">
        <w:rPr>
          <w:sz w:val="28"/>
          <w:szCs w:val="28"/>
          <w:lang w:val="uk-UA"/>
        </w:rPr>
        <w:t xml:space="preserve"> </w:t>
      </w:r>
      <w:r w:rsidR="00F563A9" w:rsidRPr="00F563A9">
        <w:rPr>
          <w:rFonts w:ascii="Times New Roman" w:hAnsi="Times New Roman"/>
          <w:bCs/>
          <w:sz w:val="28"/>
          <w:szCs w:val="28"/>
          <w:lang w:val="uk-UA"/>
        </w:rPr>
        <w:t>Діденко Ганн</w:t>
      </w:r>
      <w:r w:rsidR="00F563A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F563A9" w:rsidRPr="00F563A9">
        <w:rPr>
          <w:rFonts w:ascii="Times New Roman" w:hAnsi="Times New Roman"/>
          <w:bCs/>
          <w:sz w:val="28"/>
          <w:szCs w:val="28"/>
          <w:lang w:val="uk-UA"/>
        </w:rPr>
        <w:t xml:space="preserve"> Олександрівн</w:t>
      </w:r>
      <w:r w:rsidR="00F563A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F563A9" w:rsidRPr="00F563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563A9">
        <w:rPr>
          <w:rFonts w:ascii="Times New Roman" w:hAnsi="Times New Roman"/>
          <w:bCs/>
          <w:sz w:val="28"/>
          <w:szCs w:val="28"/>
          <w:lang w:val="uk-UA"/>
        </w:rPr>
        <w:t>39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</w:t>
      </w:r>
    </w:p>
    <w:p w:rsidR="001A4C7A" w:rsidRDefault="00EB7A0F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BF4B1F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F563A9">
        <w:rPr>
          <w:rFonts w:ascii="Times New Roman" w:hAnsi="Times New Roman"/>
          <w:bCs/>
          <w:sz w:val="28"/>
          <w:szCs w:val="28"/>
          <w:lang w:val="uk-UA"/>
        </w:rPr>
        <w:t>Лісова</w:t>
      </w:r>
      <w:proofErr w:type="spellEnd"/>
      <w:r w:rsidR="00F563A9">
        <w:rPr>
          <w:rFonts w:ascii="Times New Roman" w:hAnsi="Times New Roman"/>
          <w:bCs/>
          <w:sz w:val="28"/>
          <w:szCs w:val="28"/>
          <w:lang w:val="uk-UA"/>
        </w:rPr>
        <w:t>,7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F563A9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D71D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B7A0F" w:rsidRDefault="00EB7A0F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F563A9">
        <w:rPr>
          <w:rFonts w:ascii="Times New Roman" w:hAnsi="Times New Roman"/>
          <w:bCs/>
          <w:sz w:val="28"/>
          <w:szCs w:val="28"/>
          <w:lang w:val="uk-UA"/>
        </w:rPr>
        <w:t>14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Pr="00EB7A0F">
        <w:t xml:space="preserve"> </w:t>
      </w:r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F563A9" w:rsidRPr="00F563A9">
        <w:rPr>
          <w:rFonts w:ascii="Times New Roman" w:hAnsi="Times New Roman"/>
          <w:bCs/>
          <w:sz w:val="28"/>
          <w:szCs w:val="28"/>
          <w:lang w:val="uk-UA"/>
        </w:rPr>
        <w:t>вул.Лісова</w:t>
      </w:r>
      <w:proofErr w:type="spellEnd"/>
      <w:r w:rsidR="00F563A9" w:rsidRPr="00F563A9">
        <w:rPr>
          <w:rFonts w:ascii="Times New Roman" w:hAnsi="Times New Roman"/>
          <w:bCs/>
          <w:sz w:val="28"/>
          <w:szCs w:val="28"/>
          <w:lang w:val="uk-UA"/>
        </w:rPr>
        <w:t xml:space="preserve">,7, </w:t>
      </w:r>
      <w:proofErr w:type="spellStart"/>
      <w:r w:rsidR="00F563A9" w:rsidRPr="00F563A9"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 w:rsidR="00F563A9" w:rsidRPr="00F563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7A0F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06CB8" w:rsidRPr="00E62362" w:rsidRDefault="00B06CB8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Default="00B06CB8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EB7A0F" w:rsidRPr="00EB7A0F">
        <w:t xml:space="preserve"> </w:t>
      </w:r>
      <w:r w:rsidR="00F563A9" w:rsidRPr="00F563A9">
        <w:rPr>
          <w:rFonts w:ascii="Times New Roman" w:hAnsi="Times New Roman"/>
          <w:bCs/>
          <w:sz w:val="28"/>
          <w:szCs w:val="28"/>
          <w:lang w:val="uk-UA"/>
        </w:rPr>
        <w:t xml:space="preserve">Діденко Ганні Олександрівні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06CB8" w:rsidRPr="00E62362" w:rsidRDefault="00B06CB8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Default="00B06CB8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B06CB8" w:rsidRPr="00E62362" w:rsidRDefault="00B06CB8" w:rsidP="00E62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B06CB8" w:rsidRDefault="00B06CB8" w:rsidP="00E6236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B06CB8" w:rsidRDefault="0087494E" w:rsidP="00E6236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B06CB8" w:rsidRDefault="00B06CB8" w:rsidP="00E62362">
      <w:pPr>
        <w:pStyle w:val="a4"/>
        <w:tabs>
          <w:tab w:val="left" w:pos="1230"/>
        </w:tabs>
        <w:ind w:left="0" w:firstLine="0"/>
        <w:jc w:val="center"/>
        <w:rPr>
          <w:b/>
          <w:sz w:val="28"/>
          <w:szCs w:val="28"/>
        </w:rPr>
      </w:pPr>
      <w:r w:rsidRPr="00B06CB8">
        <w:rPr>
          <w:b/>
          <w:sz w:val="28"/>
          <w:szCs w:val="28"/>
        </w:rPr>
        <w:t>Погребищенський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E62362">
      <w:pgSz w:w="11907" w:h="16839" w:code="9"/>
      <w:pgMar w:top="28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A33A2"/>
    <w:rsid w:val="006F5B6A"/>
    <w:rsid w:val="00773856"/>
    <w:rsid w:val="007B2096"/>
    <w:rsid w:val="0081342E"/>
    <w:rsid w:val="00860E5C"/>
    <w:rsid w:val="00870D21"/>
    <w:rsid w:val="0087494E"/>
    <w:rsid w:val="008A3AE8"/>
    <w:rsid w:val="008D6670"/>
    <w:rsid w:val="00903995"/>
    <w:rsid w:val="00956534"/>
    <w:rsid w:val="009E4F6B"/>
    <w:rsid w:val="00B06CB8"/>
    <w:rsid w:val="00B31307"/>
    <w:rsid w:val="00B52E0B"/>
    <w:rsid w:val="00BF4B1F"/>
    <w:rsid w:val="00C227D5"/>
    <w:rsid w:val="00C23241"/>
    <w:rsid w:val="00C36CA8"/>
    <w:rsid w:val="00D65B30"/>
    <w:rsid w:val="00D71D20"/>
    <w:rsid w:val="00D87CE5"/>
    <w:rsid w:val="00DA238C"/>
    <w:rsid w:val="00DB10AC"/>
    <w:rsid w:val="00DC45DA"/>
    <w:rsid w:val="00E62362"/>
    <w:rsid w:val="00EB7A0F"/>
    <w:rsid w:val="00F05318"/>
    <w:rsid w:val="00F563A9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5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65861-091F-4C60-A26F-8CC29E3A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2021-05-27T13:41:00Z</cp:lastPrinted>
  <dcterms:created xsi:type="dcterms:W3CDTF">2021-05-27T13:42:00Z</dcterms:created>
  <dcterms:modified xsi:type="dcterms:W3CDTF">2021-06-11T06:41:00Z</dcterms:modified>
</cp:coreProperties>
</file>